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4378806" name="019f5f4c-8738-7142-aa93-d1dfc42ffe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54545" name="019f5f4c-8738-7142-aa93-d1dfc42ffea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6473442" name="019f5f4d-8ba8-7202-b66d-3c8454ab3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88139" name="019f5f4d-8ba8-7202-b66d-3c8454ab3b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4867251" name="019f5f4b-d366-7278-81ce-e68b7e3b18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883514" name="019f5f4b-d366-7278-81ce-e68b7e3b189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12568" name="019f5f49-c07a-75df-946e-eb556bad9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6059827" name="019f5f49-c07a-75df-946e-eb556bad9e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